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9121921" name="019f1c36-b450-7dba-a8d4-2ac95d7442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559789" name="019f1c36-b450-7dba-a8d4-2ac95d7442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893171" name="019f1c36-da88-795b-acc0-e12d5e45dc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890930" name="019f1c36-da88-795b-acc0-e12d5e45dc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85757886" name="019f1c37-e6a8-782d-9546-7ee1353bb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490899" name="019f1c37-e6a8-782d-9546-7ee1353bb6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9040501" name="019f1c38-1149-70da-b43e-45499604ce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5429740" name="019f1c38-1149-70da-b43e-45499604ced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Brandschutzplatten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2176545" name="019f1d67-205d-7382-9773-6c449343f5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001372" name="019f1d67-205d-7382-9773-6c449343f5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7963997" name="019f1d67-51c1-7e3c-abf0-73022cb9ea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0791306" name="019f1d67-51c1-7e3c-abf0-73022cb9ea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Elektroheizung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86612719" name="019f1d89-4f26-7611-a324-4fc676eb6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940792" name="019f1d89-4f26-7611-a324-4fc676eb63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1536238" name="019f1d89-6d9a-70f2-a190-5d7bbc67f9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90261" name="019f1d89-6d9a-70f2-a190-5d7bbc67f9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323275" name="019f1d99-00c3-7191-8ff1-f4e4380e4b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967221" name="019f1d99-00c3-7191-8ff1-f4e4380e4b4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3024466" name="019f1d99-ab38-7baa-822b-360829d2b6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256390" name="019f1d99-ab38-7baa-822b-360829d2b6b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Decke</w:t>
            </w:r>
          </w:p>
          <w:p>
            <w:pPr>
              <w:spacing w:before="0" w:after="0"/>
            </w:pPr>
            <w:r>
              <w:t>OG-DG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9277105" name="019f1daa-bc83-7ec3-9e09-a9751a07c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609137" name="019f1daa-bc83-7ec3-9e09-a9751a07c97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71143139" name="019f1dab-1e65-7e5f-82e3-7e21d13813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4022858" name="019f1dab-1e65-7e5f-82e3-7e21d13813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